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KMF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4918907" name="0331f2b0-f153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5337760" name="0331f2b0-f153-11f0-a4a1-9779eb2d46c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6663380" name="083c3b30-f153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4468165" name="083c3b30-f153-11f0-a4a1-9779eb2d46c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KMF: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 verbaut</w:t>
            </w:r>
          </w:p>
          <w:p>
            <w:pPr>
              <w:spacing w:before="0" w:after="0"/>
            </w:pPr>
            <w:r>
              <w:t>Elektroofen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2566656" name="716a78d0-f156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6751524" name="716a78d0-f156-11f0-a4a1-9779eb2d46c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9100182" name="7b15e7c0-f156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8425501" name="7b15e7c0-f156-11f0-a4a1-9779eb2d46c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Erdgeschoss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1875403" name="e965ed80-f159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7578384" name="e965ed80-f159-11f0-a4a1-9779eb2d46c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2404757" name="f1f7fd30-f159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5428550" name="f1f7fd30-f159-11f0-a4a1-9779eb2d46c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676</w:t>
          </w:r>
        </w:p>
        <w:p>
          <w:pPr>
            <w:spacing w:before="0" w:after="0"/>
          </w:pPr>
          <w:r>
            <w:t>DN 676 Cantung 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